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5329324" name="d5f42a80-109b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7148414" name="d5f42a80-109b-11f1-ae26-01fa636aea6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2179820" name="032d297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208742" name="032d2970-109c-11f1-ae26-01fa636aea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3786322" name="10ad200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694903" name="10ad2000-109c-11f1-ae26-01fa636aea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1887462" name="2451338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456074" name="24513380-109c-11f1-ae26-01fa636aea6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0934609" name="33d0075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08336" name="33d00750-109c-11f1-ae26-01fa636aea6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3220044" name="3c4a223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6672976" name="3c4a2230-109c-11f1-ae26-01fa636aea6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28345532" name="4be7c8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8391366" name="4be7c8a0-109c-11f1-ae26-01fa636aea6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31136978" name="56ce9dc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966169" name="56ce9dc0-109c-11f1-ae26-01fa636aea6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3799607" name="beaff0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388890" name="beaff060-109c-11f1-ae26-01fa636aea6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4656564" name="cedfc4b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376261" name="cedfc4b0-109c-11f1-ae26-01fa636aea6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3669429" name="e1b600e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9490669" name="e1b600e0-109c-11f1-ae26-01fa636aea6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97801293" name="f1b305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5922074" name="f1b30560-109c-11f1-ae26-01fa636aea6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9853659" name="fff7f9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940341" name="fff7f9a0-109c-11f1-ae26-01fa636aea6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2189892" name="0e5de36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194829" name="0e5de360-109d-11f1-ae26-01fa636aea61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77676291" name="1e55429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6791641" name="1e554290-109d-11f1-ae26-01fa636aea61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231077" name="2b58b62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017457" name="2b58b620-109d-11f1-ae26-01fa636aea61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